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8154490" name="019ef97e-7b96-7837-9b04-d364bfb36f1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5415774" name="019ef97e-7b96-7837-9b04-d364bfb36f1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29170543" name="019ef97f-44a7-7bda-8cd1-12f8ca67985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8267016" name="019ef97f-44a7-7bda-8cd1-12f8ca67985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20760118" name="019ef980-6c59-750c-926d-bebd4861147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8260542" name="019ef980-6c59-750c-926d-bebd4861147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92124856" name="019ef980-7e16-7d14-b06a-1d32433aa61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9709890" name="019ef980-7e16-7d14-b06a-1d32433aa61d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-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04880641" name="019ef982-0700-7da0-b416-58ac1c6189e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5637042" name="019ef982-0700-7da0-b416-58ac1c6189ec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43197787" name="019ef982-1991-7416-8f88-88a7436273d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2081991" name="019ef982-1991-7416-8f88-88a7436273d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Heizung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Heizung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52829401" name="019ef994-14e0-7a86-ba3d-d85e2f07887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7735456" name="019ef994-14e0-7a86-ba3d-d85e2f07887e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31264310" name="019ef994-3b1a-7cbe-966d-69305ed2b3c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6909103" name="019ef994-3b1a-7cbe-966d-69305ed2b3c9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Kindergarten Obere Zelglistrasse 13/ 15, 8600 Dübendorf</w:t>
          </w:r>
        </w:p>
        <w:p>
          <w:pPr>
            <w:spacing w:before="0" w:after="0"/>
          </w:pPr>
          <w:r>
            <w:t>1002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